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2928878" name="62ff9c90-1090-11f1-831c-4f486a750a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7084570" name="62ff9c90-1090-11f1-831c-4f486a750ab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5326348" name="661e8fd0-1090-11f1-831c-4f486a750a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835578" name="661e8fd0-1090-11f1-831c-4f486a750ab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Lüftungsrohr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Lüftungsrohr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8350877" name="78cb7210-1090-11f1-831c-4f486a750a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6204530" name="78cb7210-1090-11f1-831c-4f486a750ab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7936108" name="7cb5a490-1090-11f1-831c-4f486a750a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1353705" name="7cb5a490-1090-11f1-831c-4f486a750ab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Halsgasse 23, 8640 Rapperswil-Jona</w:t>
          </w:r>
        </w:p>
        <w:p>
          <w:pPr>
            <w:spacing w:before="0" w:after="0"/>
          </w:pPr>
          <w:r>
            <w:t>740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